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DF" w:rsidRDefault="008117FE" w:rsidP="008117FE">
      <w:pPr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8117FE" w:rsidRDefault="008117FE" w:rsidP="008117FE">
      <w:pPr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22</w:t>
      </w: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ÔN TẬP BÀI HÁT: TRE NGÀ BÊN LĂNG BÁC</w:t>
      </w: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TẬP ĐỌC NHẠC : TĐN SỐ 6</w:t>
      </w:r>
    </w:p>
    <w:p w:rsidR="008117FE" w:rsidRPr="008117FE" w:rsidRDefault="008117FE" w:rsidP="008117FE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I</w:t>
      </w:r>
      <w:r w:rsidRPr="00FB12DF">
        <w:rPr>
          <w:rFonts w:ascii="Times New Roman" w:hAnsi="Times New Roman" w:cs="Times New Roman"/>
          <w:b/>
          <w:sz w:val="26"/>
          <w:szCs w:val="26"/>
        </w:rPr>
        <w:t>/ MỤC TIÊU:</w:t>
      </w:r>
    </w:p>
    <w:p w:rsidR="008117FE" w:rsidRPr="008117FE" w:rsidRDefault="008117FE" w:rsidP="008117F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thuộc lời ca, thể hiện tình cảm trìu mến, tha thiết của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Tre ngà bên lăng Bác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8117F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tập hát kết hợp vận động theo nhạc. Trình bày bài hát theo hình thức đơn ca, song ca, tốp ca..</w:t>
      </w:r>
    </w:p>
    <w:p w:rsidR="008117FE" w:rsidRPr="008117FE" w:rsidRDefault="008117FE" w:rsidP="008117F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đọc đúng giai điệu, ghép lời kết hợp gõ phách bài TĐN số 6.</w:t>
      </w:r>
    </w:p>
    <w:p w:rsidR="008117FE" w:rsidRPr="00FB12DF" w:rsidRDefault="008117FE" w:rsidP="008117FE">
      <w:pPr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FB12DF">
        <w:rPr>
          <w:rFonts w:ascii="Times New Roman" w:hAnsi="Times New Roman" w:cs="Times New Roman"/>
          <w:b/>
          <w:sz w:val="26"/>
          <w:szCs w:val="26"/>
          <w:lang w:val="nl-NL"/>
        </w:rPr>
        <w:t>II/ ĐỒ DÙNG DẠY HỌC:</w:t>
      </w:r>
    </w:p>
    <w:p w:rsidR="008117FE" w:rsidRPr="008117FE" w:rsidRDefault="008117FE" w:rsidP="008117F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Nhạc cụ quen dùng  </w:t>
      </w:r>
    </w:p>
    <w:p w:rsidR="008117FE" w:rsidRPr="008117FE" w:rsidRDefault="008117FE" w:rsidP="008117F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Tập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Tre ngà bên lăng Bác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kết hợp vận động theo nhạc.</w:t>
      </w:r>
    </w:p>
    <w:p w:rsidR="008117FE" w:rsidRPr="008117FE" w:rsidRDefault="008117FE" w:rsidP="008117F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Đọc nhạc và đàn giai điệu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Chú bộ đội,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có đoạn trích là bài TĐN số 6.</w:t>
      </w:r>
    </w:p>
    <w:p w:rsidR="008117FE" w:rsidRPr="00FB12DF" w:rsidRDefault="008117FE" w:rsidP="008117FE">
      <w:pPr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FB12DF">
        <w:rPr>
          <w:rFonts w:ascii="Times New Roman" w:hAnsi="Times New Roman" w:cs="Times New Roman"/>
          <w:b/>
          <w:sz w:val="26"/>
          <w:szCs w:val="26"/>
          <w:lang w:val="nl-NL"/>
        </w:rPr>
        <w:t>III/ HOẠT ĐỘNG DẠY VÀ HOC:</w:t>
      </w:r>
    </w:p>
    <w:p w:rsidR="008117FE" w:rsidRPr="008117FE" w:rsidRDefault="008117FE" w:rsidP="008117FE">
      <w:pPr>
        <w:ind w:firstLine="720"/>
        <w:jc w:val="both"/>
        <w:rPr>
          <w:rFonts w:ascii="Times New Roman" w:hAnsi="Times New Roman" w:cs="Times New Roman"/>
          <w:b/>
          <w:imprint/>
          <w:sz w:val="28"/>
          <w:szCs w:val="28"/>
          <w:u w:color="FF6600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1.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Ổn định tổ chức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: ( 1’) Nhắc HS sửa tư thế ngồi ngay ngắn.</w:t>
      </w:r>
    </w:p>
    <w:p w:rsidR="008117FE" w:rsidRPr="008117FE" w:rsidRDefault="008117FE" w:rsidP="008117FE">
      <w:pPr>
        <w:pStyle w:val="BodyText"/>
        <w:spacing w:line="300" w:lineRule="exact"/>
        <w:ind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2. </w:t>
      </w:r>
      <w:r w:rsidRPr="008117FE">
        <w:rPr>
          <w:i/>
          <w:sz w:val="28"/>
          <w:szCs w:val="28"/>
          <w:lang w:val="nl-NL"/>
        </w:rPr>
        <w:t>Kiểm tra bài cũ</w:t>
      </w:r>
      <w:r w:rsidRPr="008117FE">
        <w:rPr>
          <w:sz w:val="28"/>
          <w:szCs w:val="28"/>
          <w:lang w:val="nl-NL"/>
        </w:rPr>
        <w:t>: ( 2’)  Kết hợp trong quá trình ôn tập bài hát.</w:t>
      </w:r>
    </w:p>
    <w:p w:rsidR="008117FE" w:rsidRPr="008117FE" w:rsidRDefault="008117FE" w:rsidP="008117FE">
      <w:pPr>
        <w:pStyle w:val="BodyText"/>
        <w:spacing w:line="300" w:lineRule="exact"/>
        <w:ind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3. </w:t>
      </w:r>
      <w:r w:rsidRPr="008117FE">
        <w:rPr>
          <w:i/>
          <w:sz w:val="28"/>
          <w:szCs w:val="28"/>
          <w:lang w:val="nl-NL"/>
        </w:rPr>
        <w:t>Bài mới</w:t>
      </w:r>
      <w:r w:rsidRPr="008117FE">
        <w:rPr>
          <w:sz w:val="28"/>
          <w:szCs w:val="28"/>
          <w:lang w:val="nl-N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0"/>
        <w:gridCol w:w="4151"/>
      </w:tblGrid>
      <w:tr w:rsidR="008117FE" w:rsidRPr="008117FE" w:rsidTr="00FB12DF">
        <w:tc>
          <w:tcPr>
            <w:tcW w:w="5760" w:type="dxa"/>
          </w:tcPr>
          <w:p w:rsidR="008117FE" w:rsidRPr="008117FE" w:rsidRDefault="008117FE" w:rsidP="00561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151" w:type="dxa"/>
          </w:tcPr>
          <w:p w:rsidR="008117FE" w:rsidRPr="008117FE" w:rsidRDefault="008117FE" w:rsidP="00561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FB12DF">
        <w:tc>
          <w:tcPr>
            <w:tcW w:w="5760" w:type="dxa"/>
          </w:tcPr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10’ Ôn tập bài hát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Tre ngà bên lăng Bác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treo bức tranh Lăng Bác Hồ.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? Qua bức tranh các em nhớ đến bài hát nào? Ai sáng tác?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Đánh đàn cho HS luyện giọng: Dịch giọng (-3) – Rê trưởng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4920" w:dyaOrig="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45.7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485" r:id="rId8"/>
              </w:objec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bắt nhịp cho cả lớp hát kết hợp gõ đệm theo phách.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Hướng dẫn HS trình bày bài hát bằng cách hát có lĩnh xướng, song ca kết hợp gõ đệm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Hướng dẫn HS trình bày bài hát bằng hình thức song ca, đồng ca kết hợp gõ đệm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Hướng dẫn HS hát kết hợp vận động theo nhạc.: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+ 2 – 3 HS làm mẫu.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hát từng câu kết hợp vận động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hát cả bài kết hợp vận động.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theo nhóm, hát kết hợp gõ đệm và vận động theo nhạc.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2: 17’  Tập đọc nhạc TĐN số 6 –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Chú bộ đội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 Giới thiệu bài TĐN</w:t>
            </w:r>
          </w:p>
          <w:p w:rsidR="008117FE" w:rsidRPr="008117FE" w:rsidRDefault="001B7354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B735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108.35pt;margin-top:9.25pt;width:27pt;height:27pt;z-index:251664384" filled="f" stroked="f">
                  <v:textbox style="mso-next-textbox:#_x0000_s1050">
                    <w:txbxContent>
                      <w:p w:rsidR="00FA0893" w:rsidRDefault="00FA0893" w:rsidP="008117FE">
                        <w:pPr>
                          <w:rPr>
                            <w:b/>
                            <w:lang w:val="nl-NL"/>
                          </w:rPr>
                        </w:pPr>
                        <w:r>
                          <w:rPr>
                            <w:b/>
                            <w:lang w:val="nl-NL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treo bài TĐN số 6 lên bảng</w:t>
            </w:r>
          </w:p>
          <w:p w:rsidR="008117FE" w:rsidRPr="008117FE" w:rsidRDefault="001B7354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B735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pict>
                <v:shape id="_x0000_s1051" type="#_x0000_t202" style="position:absolute;left:0;text-align:left;margin-left:108.1pt;margin-top:2pt;width:27pt;height:27pt;z-index:251665408" filled="f" stroked="f">
                  <v:textbox style="mso-next-textbox:#_x0000_s1051">
                    <w:txbxContent>
                      <w:p w:rsidR="00FA0893" w:rsidRDefault="00FA0893" w:rsidP="008117FE">
                        <w:pPr>
                          <w:rPr>
                            <w:b/>
                            <w:lang w:val="nl-NL"/>
                          </w:rPr>
                        </w:pPr>
                        <w:r>
                          <w:rPr>
                            <w:b/>
                            <w:lang w:val="nl-NL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TĐN viết ở nhịp      , gồm có 8 nhịp.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Tập nói tên nốt nhạc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nói tên nốt ở khuông thứ nhất.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chỉ từng nốt ở khuông 2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3. Luyện tập cao độ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3525" w:dyaOrig="720">
                <v:shape id="_x0000_i1026" type="#_x0000_t75" style="width:176.25pt;height:36pt;mso-position-horizontal-relative:page;mso-position-vertical-relative:page" o:ole="">
                  <v:imagedata r:id="rId9" o:title=""/>
                </v:shape>
                <o:OLEObject Type="Embed" ProgID="PBrush" ShapeID="_x0000_i1026" DrawAspect="Content" ObjectID="_1555416486" r:id="rId10"/>
              </w:objec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 Luyện tập tiết tấu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4980" w:dyaOrig="1170">
                <v:shape id="_x0000_i1027" type="#_x0000_t75" style="width:249pt;height:58.5pt;mso-position-horizontal-relative:page;mso-position-vertical-relative:page" o:ole="">
                  <v:imagedata r:id="rId11" o:title=""/>
                </v:shape>
                <o:OLEObject Type="Embed" ProgID="PBrush" ShapeID="_x0000_i1027" DrawAspect="Content" ObjectID="_1555416487" r:id="rId12"/>
              </w:objec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gõ tiết tấu làm mẫu.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gõ lại tiết tấu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làm mẫu cách đọc tiết tấu kết hợp gõ phách.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Chỉ định HS 1- 2 HS đọc tiết tấu két hợp gõ phách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5. Tập đọc từng câu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đàn giai điệu cả bài.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câu 1: GV đàn câu thứ nhất 3 lần, lần thứ nhất các em lắng nghe, lần 2 và 3 các em đọc nhẩm theo.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bắt nhịp và đàn để HS đọc câu 1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xung phong đọc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đọc câu 1, GV lắng nghe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câu thứ hai tương tự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6. Tập đọc cả bài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đàn giai điệu cả bài, HS đọc nhạc hoà theo, vừa đọc vừa gõ tiết tấu. GV bắt nhịp.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xung phong đọc.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- HS đọc cả bài, GV lắng nghe (không đàn)   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7. Ghép lời ca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đàn giai điệu, nửa lớp đọc nốt nhạc đồng thời nửa kia ghép lời, tất cả thực hiện kết hợp gõ phách.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đọc nhạc, đồng thời 1 HS hát lời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hát lời và gõ phách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3: 5’Củng cố, kiểm tra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tiết học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Bắt nhịp cho cả lớp hát bài “Tre ngà bên lăng Bác”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Dặn HS về nhà tập chép bài TĐN số 6</w:t>
            </w:r>
          </w:p>
        </w:tc>
        <w:tc>
          <w:tcPr>
            <w:tcW w:w="4151" w:type="dxa"/>
          </w:tcPr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trả lời: 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Trè ngà bên Lăng Bác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Hàn Ngọc Bích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luyện giọng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theo hướng dẫn của GV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hát, vận động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- 5-6 HS trình bày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theo dõi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Cả lớp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luyện cao độ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luyện tiết tấu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theo dõi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đọc câu 1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nhạc, sửa sai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Đọc câu 2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nhạc, sửa sai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- 2 HS xung phong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thực hiện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</w:t>
            </w:r>
          </w:p>
          <w:p w:rsidR="008117FE" w:rsidRPr="008117FE" w:rsidRDefault="008117FE" w:rsidP="00561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</w:tc>
      </w:tr>
    </w:tbl>
    <w:p w:rsidR="008117FE" w:rsidRPr="008117FE" w:rsidRDefault="008117FE" w:rsidP="008117FE">
      <w:pPr>
        <w:rPr>
          <w:rFonts w:ascii="Times New Roman" w:hAnsi="Times New Roman" w:cs="Times New Roman"/>
          <w:sz w:val="28"/>
          <w:szCs w:val="28"/>
        </w:rPr>
      </w:pPr>
    </w:p>
    <w:sectPr w:rsidR="008117FE" w:rsidRPr="008117FE" w:rsidSect="00625F63">
      <w:headerReference w:type="default" r:id="rId13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0A3" w:rsidRDefault="00D800A3" w:rsidP="008D7117">
      <w:pPr>
        <w:spacing w:after="0" w:line="240" w:lineRule="auto"/>
      </w:pPr>
      <w:r>
        <w:separator/>
      </w:r>
    </w:p>
  </w:endnote>
  <w:endnote w:type="continuationSeparator" w:id="1">
    <w:p w:rsidR="00D800A3" w:rsidRDefault="00D800A3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0A3" w:rsidRDefault="00D800A3" w:rsidP="008D7117">
      <w:pPr>
        <w:spacing w:after="0" w:line="240" w:lineRule="auto"/>
      </w:pPr>
      <w:r>
        <w:separator/>
      </w:r>
    </w:p>
  </w:footnote>
  <w:footnote w:type="continuationSeparator" w:id="1">
    <w:p w:rsidR="00D800A3" w:rsidRDefault="00D800A3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43B06"/>
    <w:rsid w:val="0086079D"/>
    <w:rsid w:val="008B2978"/>
    <w:rsid w:val="008B5DE1"/>
    <w:rsid w:val="008C44D5"/>
    <w:rsid w:val="008D3B55"/>
    <w:rsid w:val="008D7117"/>
    <w:rsid w:val="00961478"/>
    <w:rsid w:val="009A7416"/>
    <w:rsid w:val="009E5897"/>
    <w:rsid w:val="009F2A35"/>
    <w:rsid w:val="00A001F0"/>
    <w:rsid w:val="00A01BA4"/>
    <w:rsid w:val="00A07860"/>
    <w:rsid w:val="00A514EB"/>
    <w:rsid w:val="00A55EE4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800A3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2017-05-04T08:21:00Z</dcterms:created>
  <dcterms:modified xsi:type="dcterms:W3CDTF">2017-05-04T08:21:00Z</dcterms:modified>
</cp:coreProperties>
</file>